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75" w:type="dxa"/>
        <w:tblInd w:w="-743" w:type="dxa"/>
        <w:tblLayout w:type="fixed"/>
        <w:tblLook w:val="04A0" w:firstRow="1" w:lastRow="0" w:firstColumn="1" w:lastColumn="0" w:noHBand="0" w:noVBand="1"/>
      </w:tblPr>
      <w:tblGrid>
        <w:gridCol w:w="10975"/>
      </w:tblGrid>
      <w:tr w:rsidR="00093310" w:rsidRPr="0048481E">
        <w:trPr>
          <w:trHeight w:val="1004"/>
        </w:trPr>
        <w:tc>
          <w:tcPr>
            <w:tcW w:w="4395" w:type="dxa"/>
            <w:tcBorders>
              <w:top w:val="nil"/>
              <w:left w:val="nil"/>
              <w:bottom w:val="nil"/>
              <w:right w:val="nil"/>
            </w:tcBorders>
          </w:tcPr>
          <w:tbl>
            <w:tblPr>
              <w:tblW w:w="9787" w:type="dxa"/>
              <w:jc w:val="center"/>
              <w:tblLayout w:type="fixed"/>
              <w:tblLook w:val="01E0" w:firstRow="1" w:lastRow="1" w:firstColumn="1" w:lastColumn="1" w:noHBand="0" w:noVBand="0"/>
            </w:tblPr>
            <w:tblGrid>
              <w:gridCol w:w="5245"/>
              <w:gridCol w:w="4542"/>
            </w:tblGrid>
            <w:tr w:rsidR="00C02AA1" w:rsidRPr="0048481E" w:rsidTr="0048481E">
              <w:trPr>
                <w:jc w:val="center"/>
              </w:trPr>
              <w:tc>
                <w:tcPr>
                  <w:tcW w:w="5245" w:type="dxa"/>
                  <w:shd w:val="clear" w:color="auto" w:fill="auto"/>
                </w:tcPr>
                <w:p w:rsidR="00C02AA1" w:rsidRPr="0048481E" w:rsidRDefault="0048481E" w:rsidP="0048481E">
                  <w:pPr>
                    <w:spacing w:line="276" w:lineRule="auto"/>
                    <w:ind w:left="-1089" w:right="-284" w:firstLine="238"/>
                    <w:jc w:val="center"/>
                    <w:rPr>
                      <w:rFonts w:ascii="Times New Roman" w:eastAsia="Times New Roman" w:hAnsi="Times New Roman" w:cs="Times New Roman"/>
                      <w:color w:val="000000"/>
                      <w:sz w:val="26"/>
                      <w:szCs w:val="26"/>
                      <w:lang w:val="sv-SE" w:eastAsia="en-US"/>
                    </w:rPr>
                  </w:pPr>
                  <w:r w:rsidRPr="0048481E">
                    <w:rPr>
                      <w:rFonts w:ascii="Times New Roman" w:eastAsia="Times New Roman" w:hAnsi="Times New Roman" w:cs="Times New Roman"/>
                      <w:color w:val="000000"/>
                      <w:sz w:val="26"/>
                      <w:szCs w:val="26"/>
                      <w:lang w:val="sv-SE" w:eastAsia="en-US"/>
                    </w:rPr>
                    <w:t xml:space="preserve">UBND THÀNH PHỐ </w:t>
                  </w:r>
                  <w:r w:rsidR="00C02AA1" w:rsidRPr="0048481E">
                    <w:rPr>
                      <w:rFonts w:ascii="Times New Roman" w:eastAsia="Times New Roman" w:hAnsi="Times New Roman" w:cs="Times New Roman"/>
                      <w:color w:val="000000"/>
                      <w:sz w:val="26"/>
                      <w:szCs w:val="26"/>
                      <w:lang w:val="sv-SE" w:eastAsia="en-US"/>
                    </w:rPr>
                    <w:t>ĐÔNG TRIỀU</w:t>
                  </w:r>
                </w:p>
                <w:p w:rsidR="00C02AA1" w:rsidRPr="0048481E" w:rsidRDefault="0048481E" w:rsidP="0048481E">
                  <w:pPr>
                    <w:spacing w:line="276" w:lineRule="auto"/>
                    <w:ind w:left="-1089" w:right="-284"/>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 xml:space="preserve">   </w:t>
                  </w:r>
                  <w:r w:rsidR="00C02AA1" w:rsidRPr="0048481E">
                    <w:rPr>
                      <w:rFonts w:ascii="Times New Roman" w:eastAsia="Times New Roman" w:hAnsi="Times New Roman" w:cs="Times New Roman"/>
                      <w:b/>
                      <w:color w:val="000000"/>
                      <w:sz w:val="26"/>
                      <w:szCs w:val="26"/>
                      <w:lang w:eastAsia="en-US"/>
                    </w:rPr>
                    <w:t>TRƯỜNG THCS NGUYỄN HUỆ</w:t>
                  </w:r>
                </w:p>
                <w:p w:rsidR="00C02AA1" w:rsidRPr="0048481E" w:rsidRDefault="0048481E" w:rsidP="0048481E">
                  <w:pPr>
                    <w:spacing w:line="276" w:lineRule="auto"/>
                    <w:ind w:left="-1089" w:right="-284"/>
                    <w:jc w:val="both"/>
                    <w:rPr>
                      <w:rFonts w:ascii="Times New Roman" w:eastAsia="Times New Roman" w:hAnsi="Times New Roman" w:cs="Times New Roman"/>
                      <w:b/>
                      <w:color w:val="000000"/>
                      <w:sz w:val="26"/>
                      <w:szCs w:val="26"/>
                      <w:lang w:eastAsia="en-US"/>
                    </w:rPr>
                  </w:pPr>
                  <w:r w:rsidRPr="0048481E">
                    <w:rPr>
                      <w:rFonts w:ascii="Times New Roman" w:eastAsia="Calibri" w:hAnsi="Times New Roman" w:cs="Times New Roman"/>
                      <w:noProof/>
                      <w:sz w:val="26"/>
                      <w:szCs w:val="26"/>
                      <w:lang w:eastAsia="en-US"/>
                    </w:rPr>
                    <mc:AlternateContent>
                      <mc:Choice Requires="wps">
                        <w:drawing>
                          <wp:anchor distT="4294967293" distB="4294967293" distL="114300" distR="114300" simplePos="0" relativeHeight="251663360" behindDoc="0" locked="0" layoutInCell="1" allowOverlap="1" wp14:anchorId="25ADE50E" wp14:editId="1B392188">
                            <wp:simplePos x="0" y="0"/>
                            <wp:positionH relativeFrom="column">
                              <wp:posOffset>680085</wp:posOffset>
                            </wp:positionH>
                            <wp:positionV relativeFrom="paragraph">
                              <wp:posOffset>20320</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F197A" id="Straight Connector 3"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3.55pt,1.6pt" to="170.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"/>
                        </w:pict>
                      </mc:Fallback>
                    </mc:AlternateContent>
                  </w:r>
                </w:p>
              </w:tc>
              <w:tc>
                <w:tcPr>
                  <w:tcW w:w="4542" w:type="dxa"/>
                  <w:shd w:val="clear" w:color="auto" w:fill="auto"/>
                </w:tcPr>
                <w:p w:rsidR="00C02AA1" w:rsidRPr="0048481E" w:rsidRDefault="00C02AA1" w:rsidP="0048481E">
                  <w:pPr>
                    <w:spacing w:line="276" w:lineRule="auto"/>
                    <w:ind w:left="-102" w:right="-9"/>
                    <w:jc w:val="center"/>
                    <w:rPr>
                      <w:rFonts w:ascii="Times New Roman" w:eastAsia="Times New Roman" w:hAnsi="Times New Roman" w:cs="Times New Roman"/>
                      <w:b/>
                      <w:color w:val="000000"/>
                      <w:sz w:val="26"/>
                      <w:szCs w:val="26"/>
                      <w:lang w:eastAsia="en-US"/>
                    </w:rPr>
                  </w:pPr>
                  <w:r w:rsidRPr="0048481E">
                    <w:rPr>
                      <w:rFonts w:ascii="Times New Roman" w:eastAsia="Times New Roman" w:hAnsi="Times New Roman" w:cs="Times New Roman"/>
                      <w:b/>
                      <w:color w:val="000000"/>
                      <w:sz w:val="26"/>
                      <w:szCs w:val="26"/>
                      <w:lang w:eastAsia="en-US"/>
                    </w:rPr>
                    <w:t>ĐỀ  CƯƠNG ÔN TẬP KIỂM TRA CUỐI KÌ I</w:t>
                  </w:r>
                </w:p>
                <w:p w:rsidR="00C02AA1" w:rsidRPr="0048481E" w:rsidRDefault="0048481E" w:rsidP="0048481E">
                  <w:pPr>
                    <w:spacing w:line="276" w:lineRule="auto"/>
                    <w:ind w:left="-1089" w:right="-114"/>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 xml:space="preserve">         </w:t>
                  </w:r>
                  <w:r w:rsidR="00C02AA1" w:rsidRPr="0048481E">
                    <w:rPr>
                      <w:rFonts w:ascii="Times New Roman" w:eastAsia="Times New Roman" w:hAnsi="Times New Roman" w:cs="Times New Roman"/>
                      <w:b/>
                      <w:color w:val="000000"/>
                      <w:sz w:val="26"/>
                      <w:szCs w:val="26"/>
                      <w:lang w:eastAsia="en-US"/>
                    </w:rPr>
                    <w:t>NĂM HỌC 2024-2025</w:t>
                  </w:r>
                </w:p>
              </w:tc>
            </w:tr>
          </w:tbl>
          <w:p w:rsidR="00C02AA1" w:rsidRPr="0048481E" w:rsidRDefault="00C02AA1" w:rsidP="0048481E">
            <w:pPr>
              <w:spacing w:line="276" w:lineRule="auto"/>
              <w:jc w:val="both"/>
              <w:rPr>
                <w:rFonts w:ascii="Times New Roman" w:eastAsia="Times New Roman" w:hAnsi="Times New Roman" w:cs="VNI-Times"/>
                <w:b/>
                <w:sz w:val="28"/>
                <w:szCs w:val="28"/>
                <w:lang w:eastAsia="en-US"/>
              </w:rPr>
            </w:pPr>
            <w:r w:rsidRPr="0048481E">
              <w:rPr>
                <w:rFonts w:ascii="Times New Roman" w:eastAsia="Times New Roman" w:hAnsi="Times New Roman" w:cs="VNI-Times"/>
                <w:b/>
                <w:sz w:val="28"/>
                <w:szCs w:val="28"/>
                <w:lang w:eastAsia="en-US"/>
              </w:rPr>
              <w:t xml:space="preserve">                              </w:t>
            </w:r>
            <w:r w:rsidR="00730E63" w:rsidRPr="0048481E">
              <w:rPr>
                <w:rFonts w:ascii="Times New Roman" w:eastAsia="Times New Roman" w:hAnsi="Times New Roman" w:cs="VNI-Times"/>
                <w:b/>
                <w:sz w:val="28"/>
                <w:szCs w:val="28"/>
                <w:lang w:eastAsia="en-US"/>
              </w:rPr>
              <w:t xml:space="preserve">                              </w:t>
            </w:r>
          </w:p>
          <w:p w:rsidR="00C57BF1" w:rsidRPr="0048481E" w:rsidRDefault="00C02AA1" w:rsidP="0048481E">
            <w:pPr>
              <w:spacing w:line="276" w:lineRule="auto"/>
              <w:jc w:val="both"/>
              <w:rPr>
                <w:rFonts w:ascii="Times New Roman" w:eastAsia="Times New Roman" w:hAnsi="Times New Roman" w:cs="VNI-Times"/>
                <w:b/>
                <w:sz w:val="28"/>
                <w:szCs w:val="28"/>
                <w:lang w:eastAsia="en-US"/>
              </w:rPr>
            </w:pPr>
            <w:r w:rsidRPr="0048481E">
              <w:rPr>
                <w:rFonts w:ascii="Times New Roman" w:eastAsia="Times New Roman" w:hAnsi="Times New Roman" w:cs="VNI-Times"/>
                <w:b/>
                <w:sz w:val="28"/>
                <w:szCs w:val="28"/>
                <w:lang w:eastAsia="en-US"/>
              </w:rPr>
              <w:t xml:space="preserve">                                                                    </w:t>
            </w:r>
            <w:r w:rsidRPr="0048481E">
              <w:rPr>
                <w:rFonts w:ascii="Times New Roman" w:eastAsia="Times New Roman" w:hAnsi="Times New Roman" w:cs="VNI-Times"/>
                <w:b/>
                <w:sz w:val="28"/>
                <w:szCs w:val="28"/>
                <w:lang w:val="pt-BR" w:eastAsia="en-US"/>
              </w:rPr>
              <w:t xml:space="preserve"> </w:t>
            </w:r>
            <w:r w:rsidRPr="0048481E">
              <w:rPr>
                <w:rFonts w:ascii="Times New Roman" w:eastAsia="Times New Roman" w:hAnsi="Times New Roman" w:cs="VNI-Times"/>
                <w:b/>
                <w:sz w:val="28"/>
                <w:szCs w:val="28"/>
                <w:lang w:eastAsia="en-US"/>
              </w:rPr>
              <w:t>MÔN GDCD 6</w:t>
            </w:r>
          </w:p>
        </w:tc>
      </w:tr>
    </w:tbl>
    <w:p w:rsidR="0048481E" w:rsidRPr="0048481E" w:rsidRDefault="007B5A26" w:rsidP="007B5A26">
      <w:pPr>
        <w:spacing w:line="276" w:lineRule="auto"/>
        <w:ind w:firstLine="426"/>
        <w:jc w:val="both"/>
        <w:rPr>
          <w:rFonts w:ascii="Times New Roman" w:eastAsia="Times New Roman" w:hAnsi="Times New Roman" w:cs="VNI-Times"/>
          <w:b/>
          <w:bCs/>
          <w:sz w:val="28"/>
          <w:szCs w:val="28"/>
          <w:lang w:val="it-IT" w:eastAsia="en-US"/>
        </w:rPr>
      </w:pPr>
      <w:r>
        <w:rPr>
          <w:rFonts w:ascii="Times New Roman" w:eastAsia="Times New Roman" w:hAnsi="Times New Roman" w:cs="VNI-Times"/>
          <w:b/>
          <w:bCs/>
          <w:sz w:val="28"/>
          <w:szCs w:val="28"/>
          <w:lang w:val="it-IT" w:eastAsia="en-US"/>
        </w:rPr>
        <w:t xml:space="preserve">A. </w:t>
      </w:r>
      <w:r w:rsidR="00553942" w:rsidRPr="0048481E">
        <w:rPr>
          <w:rFonts w:ascii="Times New Roman" w:eastAsia="Times New Roman" w:hAnsi="Times New Roman" w:cs="VNI-Times"/>
          <w:b/>
          <w:bCs/>
          <w:sz w:val="28"/>
          <w:szCs w:val="28"/>
          <w:lang w:val="it-IT" w:eastAsia="en-US"/>
        </w:rPr>
        <w:t>NỘI DUNG ÔN TẬP</w:t>
      </w:r>
    </w:p>
    <w:p w:rsidR="00553942" w:rsidRPr="0048481E" w:rsidRDefault="00553942" w:rsidP="007B5A26">
      <w:pPr>
        <w:spacing w:line="276" w:lineRule="auto"/>
        <w:ind w:firstLine="426"/>
        <w:jc w:val="both"/>
        <w:rPr>
          <w:rFonts w:ascii="Times New Roman" w:eastAsia="Times New Roman" w:hAnsi="Times New Roman" w:cs="VNI-Times"/>
          <w:b/>
          <w:bCs/>
          <w:sz w:val="28"/>
          <w:szCs w:val="28"/>
          <w:lang w:val="it-IT" w:eastAsia="en-US"/>
        </w:rPr>
      </w:pPr>
      <w:r w:rsidRPr="0048481E">
        <w:rPr>
          <w:rFonts w:ascii="Times New Roman" w:eastAsia="Times New Roman" w:hAnsi="Times New Roman" w:cs="VNI-Times"/>
          <w:b/>
          <w:bCs/>
          <w:sz w:val="28"/>
          <w:szCs w:val="28"/>
          <w:lang w:val="it-IT" w:eastAsia="en-US"/>
        </w:rPr>
        <w:t>Ôn tập các bài:</w:t>
      </w:r>
    </w:p>
    <w:p w:rsidR="00553942" w:rsidRPr="0048481E" w:rsidRDefault="00553942" w:rsidP="007B5A26">
      <w:pPr>
        <w:spacing w:line="276" w:lineRule="auto"/>
        <w:ind w:left="70" w:firstLine="426"/>
        <w:jc w:val="both"/>
        <w:rPr>
          <w:rFonts w:ascii="Times New Roman" w:hAnsi="Times New Roman" w:cs="Times New Roman"/>
          <w:b/>
          <w:bCs/>
          <w:sz w:val="28"/>
          <w:szCs w:val="28"/>
        </w:rPr>
      </w:pPr>
      <w:r w:rsidRPr="0048481E">
        <w:rPr>
          <w:rFonts w:ascii="Times New Roman" w:eastAsia="Times New Roman" w:hAnsi="Times New Roman" w:cs="Times New Roman"/>
          <w:sz w:val="28"/>
          <w:szCs w:val="28"/>
          <w:lang w:eastAsia="en-US"/>
        </w:rPr>
        <w:t>1.Tôn trọng sự thật</w:t>
      </w:r>
    </w:p>
    <w:p w:rsidR="00553942" w:rsidRPr="0048481E" w:rsidRDefault="00553942" w:rsidP="007B5A26">
      <w:pPr>
        <w:spacing w:line="276" w:lineRule="auto"/>
        <w:ind w:left="70" w:firstLine="426"/>
        <w:jc w:val="both"/>
        <w:rPr>
          <w:rFonts w:ascii="Times New Roman" w:eastAsia="Times New Roman" w:hAnsi="Times New Roman" w:cs="Times New Roman"/>
          <w:sz w:val="28"/>
          <w:szCs w:val="28"/>
          <w:lang w:eastAsia="en-US"/>
        </w:rPr>
      </w:pPr>
      <w:r w:rsidRPr="0048481E">
        <w:rPr>
          <w:rFonts w:ascii="Times New Roman" w:eastAsia="Times New Roman" w:hAnsi="Times New Roman" w:cs="Times New Roman"/>
          <w:sz w:val="28"/>
          <w:szCs w:val="28"/>
          <w:lang w:eastAsia="en-US"/>
        </w:rPr>
        <w:t>2.Tự lập</w:t>
      </w:r>
    </w:p>
    <w:p w:rsidR="00553942" w:rsidRPr="0048481E" w:rsidRDefault="00553942" w:rsidP="007B5A26">
      <w:pPr>
        <w:spacing w:line="276" w:lineRule="auto"/>
        <w:ind w:left="70" w:firstLine="426"/>
        <w:jc w:val="both"/>
        <w:rPr>
          <w:rFonts w:ascii="Times New Roman" w:eastAsia="Times New Roman" w:hAnsi="Times New Roman" w:cs="Times New Roman"/>
          <w:sz w:val="28"/>
          <w:szCs w:val="28"/>
          <w:lang w:eastAsia="en-US"/>
        </w:rPr>
      </w:pPr>
      <w:r w:rsidRPr="0048481E">
        <w:rPr>
          <w:rFonts w:ascii="Times New Roman" w:eastAsia="Times New Roman" w:hAnsi="Times New Roman" w:cs="Times New Roman"/>
          <w:sz w:val="28"/>
          <w:szCs w:val="28"/>
          <w:lang w:eastAsia="en-US"/>
        </w:rPr>
        <w:t>3.Tự nhận thức bản thân</w:t>
      </w:r>
    </w:p>
    <w:p w:rsidR="00553942" w:rsidRPr="0048481E" w:rsidRDefault="00553942" w:rsidP="007B5A26">
      <w:pPr>
        <w:spacing w:line="276" w:lineRule="auto"/>
        <w:ind w:left="70" w:firstLine="426"/>
        <w:jc w:val="both"/>
        <w:rPr>
          <w:rFonts w:ascii="Times New Roman" w:eastAsia="Calibri" w:hAnsi="Times New Roman" w:cs="Times New Roman"/>
          <w:sz w:val="28"/>
          <w:szCs w:val="28"/>
          <w:lang w:eastAsia="en-US"/>
        </w:rPr>
      </w:pPr>
      <w:r w:rsidRPr="0048481E">
        <w:rPr>
          <w:rFonts w:ascii="Times New Roman" w:eastAsia="Calibri" w:hAnsi="Times New Roman" w:cs="Times New Roman"/>
          <w:sz w:val="28"/>
          <w:szCs w:val="28"/>
          <w:lang w:eastAsia="en-US"/>
        </w:rPr>
        <w:t>4.Yêu thương con người</w:t>
      </w:r>
    </w:p>
    <w:p w:rsidR="00553942" w:rsidRPr="0048481E" w:rsidRDefault="00553942" w:rsidP="007B5A26">
      <w:pPr>
        <w:spacing w:line="276" w:lineRule="auto"/>
        <w:ind w:left="70" w:firstLine="426"/>
        <w:jc w:val="both"/>
        <w:rPr>
          <w:rFonts w:ascii="Times New Roman" w:hAnsi="Times New Roman" w:cs="Times New Roman"/>
          <w:b/>
          <w:bCs/>
          <w:sz w:val="28"/>
          <w:szCs w:val="28"/>
        </w:rPr>
      </w:pPr>
      <w:r w:rsidRPr="0048481E">
        <w:rPr>
          <w:rFonts w:ascii="Times New Roman" w:eastAsia="Calibri" w:hAnsi="Times New Roman" w:cs="Times New Roman"/>
          <w:sz w:val="28"/>
          <w:szCs w:val="28"/>
          <w:lang w:eastAsia="en-US"/>
        </w:rPr>
        <w:t>5.</w:t>
      </w:r>
      <w:r w:rsidR="00482EE8" w:rsidRPr="0048481E">
        <w:rPr>
          <w:rFonts w:ascii="Times New Roman" w:eastAsia="Calibri" w:hAnsi="Times New Roman" w:cs="Times New Roman"/>
          <w:sz w:val="28"/>
          <w:szCs w:val="28"/>
          <w:lang w:eastAsia="en-US"/>
        </w:rPr>
        <w:t xml:space="preserve"> </w:t>
      </w:r>
      <w:r w:rsidRPr="0048481E">
        <w:rPr>
          <w:rFonts w:ascii="Times New Roman" w:eastAsia="Calibri" w:hAnsi="Times New Roman" w:cs="Times New Roman"/>
          <w:sz w:val="28"/>
          <w:szCs w:val="28"/>
          <w:lang w:eastAsia="en-US"/>
        </w:rPr>
        <w:t>Siêng năng kiên trì</w:t>
      </w:r>
    </w:p>
    <w:p w:rsidR="00553942" w:rsidRPr="0048481E" w:rsidRDefault="00553942" w:rsidP="007B5A26">
      <w:pPr>
        <w:shd w:val="clear" w:color="auto" w:fill="FFFFFF"/>
        <w:spacing w:line="276" w:lineRule="auto"/>
        <w:ind w:firstLine="426"/>
        <w:jc w:val="both"/>
        <w:rPr>
          <w:rFonts w:ascii="Times New Roman" w:eastAsia="Calibri" w:hAnsi="Times New Roman" w:cs="Times New Roman"/>
          <w:b/>
          <w:sz w:val="28"/>
          <w:szCs w:val="28"/>
          <w:lang w:val="vi-VN" w:eastAsia="en-US"/>
        </w:rPr>
      </w:pPr>
      <w:r w:rsidRPr="0048481E">
        <w:rPr>
          <w:rFonts w:ascii="Times New Roman" w:eastAsia="Calibri" w:hAnsi="Times New Roman" w:cs="Times New Roman"/>
          <w:b/>
          <w:sz w:val="28"/>
          <w:szCs w:val="28"/>
          <w:lang w:val="vi-VN" w:eastAsia="en-US"/>
        </w:rPr>
        <w:t>Yêu cầu:</w:t>
      </w:r>
    </w:p>
    <w:p w:rsidR="00553942" w:rsidRPr="0048481E" w:rsidRDefault="00553942" w:rsidP="007B5A26">
      <w:pPr>
        <w:spacing w:line="276" w:lineRule="auto"/>
        <w:ind w:firstLine="426"/>
        <w:jc w:val="both"/>
        <w:rPr>
          <w:rFonts w:ascii="Times New Roman" w:eastAsia="Calibri" w:hAnsi="Times New Roman" w:cs="VNI-Times"/>
          <w:spacing w:val="-12"/>
          <w:sz w:val="28"/>
          <w:szCs w:val="28"/>
          <w:lang w:val="vi-VN" w:eastAsia="en-US"/>
        </w:rPr>
      </w:pPr>
      <w:r w:rsidRPr="0048481E">
        <w:rPr>
          <w:rFonts w:ascii="Times New Roman" w:eastAsia="Calibri" w:hAnsi="Times New Roman" w:cs="VNI-Times"/>
          <w:spacing w:val="-12"/>
          <w:sz w:val="28"/>
          <w:szCs w:val="28"/>
          <w:lang w:val="vi-VN" w:eastAsia="en-US"/>
        </w:rPr>
        <w:t>- Nắm được nội dung chính của bài học (phần ghi nhớ Khám phá SGK GDCD 6)</w:t>
      </w:r>
    </w:p>
    <w:p w:rsidR="00553942" w:rsidRPr="0048481E" w:rsidRDefault="00553942" w:rsidP="007B5A26">
      <w:pPr>
        <w:spacing w:line="276" w:lineRule="auto"/>
        <w:ind w:firstLine="426"/>
        <w:jc w:val="both"/>
        <w:rPr>
          <w:rFonts w:ascii="Times New Roman" w:eastAsia="Calibri" w:hAnsi="Times New Roman" w:cs="VNI-Times"/>
          <w:sz w:val="28"/>
          <w:szCs w:val="28"/>
          <w:lang w:val="vi-VN" w:eastAsia="en-US"/>
        </w:rPr>
      </w:pPr>
      <w:r w:rsidRPr="0048481E">
        <w:rPr>
          <w:rFonts w:ascii="Times New Roman" w:eastAsia="Calibri" w:hAnsi="Times New Roman" w:cs="VNI-Times"/>
          <w:sz w:val="28"/>
          <w:szCs w:val="28"/>
          <w:lang w:val="vi-VN" w:eastAsia="en-US"/>
        </w:rPr>
        <w:t>- Xử lý tốt các dạng bài tập tình huống trong SGK và Vở bài tập GDCD 6</w:t>
      </w:r>
    </w:p>
    <w:p w:rsidR="00553942" w:rsidRPr="0048481E" w:rsidRDefault="00553942" w:rsidP="007B5A26">
      <w:pPr>
        <w:spacing w:line="276" w:lineRule="auto"/>
        <w:ind w:firstLine="426"/>
        <w:jc w:val="both"/>
        <w:rPr>
          <w:rFonts w:ascii="Times New Roman" w:eastAsia="Calibri" w:hAnsi="Times New Roman" w:cs="VNI-Times"/>
          <w:sz w:val="28"/>
          <w:szCs w:val="28"/>
          <w:lang w:val="vi-VN" w:eastAsia="en-US"/>
        </w:rPr>
      </w:pPr>
      <w:r w:rsidRPr="0048481E">
        <w:rPr>
          <w:rFonts w:ascii="Times New Roman" w:eastAsia="Calibri" w:hAnsi="Times New Roman" w:cs="VNI-Times"/>
          <w:sz w:val="28"/>
          <w:szCs w:val="28"/>
          <w:lang w:val="vi-VN" w:eastAsia="en-US"/>
        </w:rPr>
        <w:t>- Vận dụng kiến thức hoàn thành các câu hỏi từ nhận biết, thông hiểu đến vận dụng (vận dụng và vận dụng cao).</w:t>
      </w:r>
    </w:p>
    <w:p w:rsidR="00553942" w:rsidRPr="0048481E" w:rsidRDefault="00553942" w:rsidP="007B5A26">
      <w:pPr>
        <w:spacing w:line="276" w:lineRule="auto"/>
        <w:ind w:firstLine="426"/>
        <w:jc w:val="both"/>
        <w:rPr>
          <w:rFonts w:ascii="Times New Roman" w:eastAsia="Calibri" w:hAnsi="Times New Roman" w:cs="VNI-Times"/>
          <w:sz w:val="28"/>
          <w:szCs w:val="28"/>
          <w:lang w:val="vi-VN" w:eastAsia="en-US"/>
        </w:rPr>
      </w:pPr>
      <w:r w:rsidRPr="0048481E">
        <w:rPr>
          <w:rFonts w:ascii="Times New Roman" w:eastAsia="Calibri" w:hAnsi="Times New Roman" w:cs="VNI-Times"/>
          <w:sz w:val="28"/>
          <w:szCs w:val="28"/>
          <w:lang w:val="vi-VN" w:eastAsia="en-US"/>
        </w:rPr>
        <w:t>- Tự luận: 5 điểm (2</w:t>
      </w:r>
      <w:r w:rsidRPr="0048481E">
        <w:rPr>
          <w:rFonts w:ascii="Times New Roman" w:eastAsia="Calibri" w:hAnsi="Times New Roman" w:cs="VNI-Times"/>
          <w:sz w:val="28"/>
          <w:szCs w:val="28"/>
          <w:lang w:eastAsia="en-US"/>
        </w:rPr>
        <w:t>-3</w:t>
      </w:r>
      <w:r w:rsidRPr="0048481E">
        <w:rPr>
          <w:rFonts w:ascii="Times New Roman" w:eastAsia="Calibri" w:hAnsi="Times New Roman" w:cs="VNI-Times"/>
          <w:sz w:val="28"/>
          <w:szCs w:val="28"/>
          <w:lang w:val="vi-VN" w:eastAsia="en-US"/>
        </w:rPr>
        <w:t xml:space="preserve"> câu) - Trắc nghiệm: 5 điểm (20 câu - nhận biết và thông hiểu)</w:t>
      </w:r>
    </w:p>
    <w:p w:rsidR="00553942" w:rsidRPr="0048481E" w:rsidRDefault="00553942" w:rsidP="007B5A26">
      <w:pPr>
        <w:spacing w:line="276" w:lineRule="auto"/>
        <w:ind w:firstLine="426"/>
        <w:jc w:val="both"/>
        <w:rPr>
          <w:rFonts w:ascii="Times New Roman" w:eastAsia="Times New Roman" w:hAnsi="Times New Roman" w:cs="VNI-Times"/>
          <w:b/>
          <w:sz w:val="28"/>
          <w:szCs w:val="28"/>
          <w:lang w:val="vi-VN" w:eastAsia="en-US"/>
        </w:rPr>
      </w:pPr>
      <w:r w:rsidRPr="0048481E">
        <w:rPr>
          <w:rFonts w:ascii="Times New Roman" w:eastAsia="Times New Roman" w:hAnsi="Times New Roman" w:cs="VNI-Times"/>
          <w:b/>
          <w:sz w:val="28"/>
          <w:szCs w:val="28"/>
          <w:lang w:val="vi-VN" w:eastAsia="en-US"/>
        </w:rPr>
        <w:t xml:space="preserve">I. Phần trắc nghiệm </w:t>
      </w:r>
    </w:p>
    <w:p w:rsidR="0048481E" w:rsidRPr="004C67F4" w:rsidRDefault="00553942" w:rsidP="007B5A26">
      <w:pPr>
        <w:spacing w:line="276" w:lineRule="auto"/>
        <w:ind w:firstLine="426"/>
        <w:jc w:val="both"/>
        <w:rPr>
          <w:rFonts w:ascii="Times New Roman" w:eastAsia="Times New Roman" w:hAnsi="Times New Roman" w:cs="VNI-Times"/>
          <w:sz w:val="28"/>
          <w:szCs w:val="28"/>
          <w:lang w:eastAsia="en-US"/>
        </w:rPr>
      </w:pPr>
      <w:bookmarkStart w:id="0" w:name="_GoBack"/>
      <w:r w:rsidRPr="0048481E">
        <w:rPr>
          <w:rFonts w:ascii="Times New Roman" w:eastAsia="Times New Roman" w:hAnsi="Times New Roman" w:cs="VNI-Times"/>
          <w:sz w:val="28"/>
          <w:szCs w:val="28"/>
          <w:lang w:val="vi-VN" w:eastAsia="en-US"/>
        </w:rPr>
        <w:t xml:space="preserve">HS chú ý học thuộc kiến thức ghi nhớ trong mục </w:t>
      </w:r>
      <w:r w:rsidR="0048481E" w:rsidRPr="0048481E">
        <w:rPr>
          <w:rFonts w:ascii="Times New Roman" w:eastAsia="Times New Roman" w:hAnsi="Times New Roman" w:cs="VNI-Times"/>
          <w:sz w:val="28"/>
          <w:szCs w:val="28"/>
          <w:lang w:eastAsia="en-US"/>
        </w:rPr>
        <w:t>k</w:t>
      </w:r>
      <w:r w:rsidRPr="0048481E">
        <w:rPr>
          <w:rFonts w:ascii="Times New Roman" w:eastAsia="Times New Roman" w:hAnsi="Times New Roman" w:cs="VNI-Times"/>
          <w:sz w:val="28"/>
          <w:szCs w:val="28"/>
          <w:lang w:val="vi-VN" w:eastAsia="en-US"/>
        </w:rPr>
        <w:t>hám phá SGK GDCD 6 để trả lời các câu trắc nghiệm</w:t>
      </w:r>
      <w:r w:rsidR="004C67F4">
        <w:rPr>
          <w:rFonts w:ascii="Times New Roman" w:eastAsia="Times New Roman" w:hAnsi="Times New Roman" w:cs="VNI-Times"/>
          <w:sz w:val="28"/>
          <w:szCs w:val="28"/>
          <w:lang w:eastAsia="en-US"/>
        </w:rPr>
        <w:t>.</w:t>
      </w:r>
    </w:p>
    <w:bookmarkEnd w:id="0"/>
    <w:p w:rsidR="00553942" w:rsidRPr="0048481E" w:rsidRDefault="00553942" w:rsidP="007B5A26">
      <w:pPr>
        <w:spacing w:line="276" w:lineRule="auto"/>
        <w:ind w:firstLine="426"/>
        <w:jc w:val="both"/>
        <w:rPr>
          <w:rFonts w:ascii="Times New Roman" w:eastAsia="Times New Roman" w:hAnsi="Times New Roman" w:cs="Times New Roman"/>
          <w:b/>
          <w:bCs/>
          <w:sz w:val="28"/>
          <w:szCs w:val="28"/>
          <w:lang w:val="vi-VN" w:eastAsia="en-US"/>
        </w:rPr>
      </w:pPr>
      <w:r w:rsidRPr="0048481E">
        <w:rPr>
          <w:rFonts w:ascii="Times New Roman" w:eastAsia="Times New Roman" w:hAnsi="Times New Roman" w:cs="Times New Roman"/>
          <w:b/>
          <w:bCs/>
          <w:sz w:val="28"/>
          <w:szCs w:val="28"/>
          <w:lang w:val="vi-VN" w:eastAsia="en-US"/>
        </w:rPr>
        <w:t xml:space="preserve">II. Phần tự luận </w:t>
      </w:r>
    </w:p>
    <w:p w:rsidR="00553942" w:rsidRPr="007B5A26" w:rsidRDefault="00553942" w:rsidP="007B5A26">
      <w:pPr>
        <w:spacing w:line="276" w:lineRule="auto"/>
        <w:ind w:firstLine="426"/>
        <w:contextualSpacing/>
        <w:jc w:val="both"/>
        <w:rPr>
          <w:rFonts w:ascii="Times New Roman" w:eastAsia="Times New Roman" w:hAnsi="Times New Roman" w:cs="Times New Roman"/>
          <w:bCs/>
          <w:sz w:val="28"/>
          <w:szCs w:val="28"/>
          <w:lang w:val="vi-VN" w:eastAsia="en-US"/>
        </w:rPr>
      </w:pPr>
      <w:r w:rsidRPr="007B5A26">
        <w:rPr>
          <w:rFonts w:ascii="Times New Roman" w:eastAsia="Times New Roman" w:hAnsi="Times New Roman" w:cs="Times New Roman"/>
          <w:bCs/>
          <w:sz w:val="28"/>
          <w:szCs w:val="28"/>
          <w:lang w:eastAsia="en-US"/>
        </w:rPr>
        <w:t>H</w:t>
      </w:r>
      <w:r w:rsidRPr="007B5A26">
        <w:rPr>
          <w:rFonts w:ascii="Times New Roman" w:eastAsia="Times New Roman" w:hAnsi="Times New Roman" w:cs="Times New Roman"/>
          <w:bCs/>
          <w:sz w:val="28"/>
          <w:szCs w:val="28"/>
          <w:lang w:val="vi-VN" w:eastAsia="en-US"/>
        </w:rPr>
        <w:t>ọc sinh biết vận dụng kiến thức để trả lời câu hỏi thông hiểu, vận dụng và vận dụng cao</w:t>
      </w:r>
    </w:p>
    <w:p w:rsidR="007B5A26" w:rsidRPr="00C36295" w:rsidRDefault="007B5A26" w:rsidP="007B5A26">
      <w:pPr>
        <w:spacing w:line="276" w:lineRule="auto"/>
        <w:ind w:firstLine="426"/>
        <w:rPr>
          <w:rFonts w:ascii="Times New Roman" w:hAnsi="Times New Roman" w:cs="Times New Roman"/>
          <w:b/>
          <w:bCs/>
          <w:sz w:val="28"/>
          <w:szCs w:val="28"/>
        </w:rPr>
      </w:pPr>
      <w:r>
        <w:rPr>
          <w:rFonts w:ascii="Times New Roman" w:hAnsi="Times New Roman" w:cs="Times New Roman"/>
          <w:b/>
          <w:bCs/>
          <w:sz w:val="28"/>
          <w:szCs w:val="28"/>
        </w:rPr>
        <w:t>B</w:t>
      </w:r>
      <w:r w:rsidRPr="00C36295">
        <w:rPr>
          <w:rFonts w:ascii="Times New Roman" w:hAnsi="Times New Roman" w:cs="Times New Roman"/>
          <w:b/>
          <w:bCs/>
          <w:sz w:val="28"/>
          <w:szCs w:val="28"/>
        </w:rPr>
        <w:t xml:space="preserve">. LUYỆN TẬP: MỘT SỐ BÀI TẬP, TÌNH HUỐNG. </w:t>
      </w:r>
    </w:p>
    <w:p w:rsidR="00E03E29" w:rsidRPr="0048481E" w:rsidRDefault="00E03E29" w:rsidP="007B5A26">
      <w:pPr>
        <w:spacing w:line="276" w:lineRule="auto"/>
        <w:ind w:firstLine="426"/>
        <w:jc w:val="both"/>
        <w:rPr>
          <w:rFonts w:ascii="Times New Roman" w:eastAsia="Times New Roman" w:hAnsi="Times New Roman" w:cs="Times New Roman"/>
          <w:b/>
          <w:sz w:val="28"/>
          <w:szCs w:val="28"/>
          <w:lang w:val="pt-BR" w:eastAsia="en-US"/>
        </w:rPr>
      </w:pPr>
      <w:r w:rsidRPr="0048481E">
        <w:rPr>
          <w:rFonts w:ascii="Times New Roman" w:eastAsia="Times New Roman" w:hAnsi="Times New Roman" w:cs="Times New Roman"/>
          <w:b/>
          <w:sz w:val="28"/>
          <w:szCs w:val="28"/>
          <w:lang w:val="pt-BR" w:eastAsia="en-US"/>
        </w:rPr>
        <w:t xml:space="preserve">Câu 1 </w:t>
      </w:r>
    </w:p>
    <w:p w:rsidR="00E03E29" w:rsidRPr="0048481E" w:rsidRDefault="00E03E29" w:rsidP="007B5A26">
      <w:pPr>
        <w:spacing w:line="276" w:lineRule="auto"/>
        <w:ind w:firstLine="426"/>
        <w:jc w:val="both"/>
        <w:rPr>
          <w:rFonts w:ascii="Times New Roman" w:eastAsia="Times New Roman" w:hAnsi="Times New Roman" w:cs="Times New Roman"/>
          <w:sz w:val="28"/>
          <w:szCs w:val="28"/>
          <w:lang w:eastAsia="en-US"/>
        </w:rPr>
      </w:pPr>
      <w:r w:rsidRPr="0048481E">
        <w:rPr>
          <w:rFonts w:ascii="Times New Roman" w:eastAsia="Times New Roman" w:hAnsi="Times New Roman" w:cs="Times New Roman"/>
          <w:sz w:val="28"/>
          <w:szCs w:val="28"/>
          <w:lang w:eastAsia="en-US"/>
        </w:rPr>
        <w:tab/>
        <w:t xml:space="preserve">a. Tự lập có ý nghĩa như thế nào trong cuộc sống hàng ngày của em? </w:t>
      </w:r>
    </w:p>
    <w:p w:rsidR="00E03E29" w:rsidRPr="0048481E" w:rsidRDefault="00E03E29" w:rsidP="007B5A26">
      <w:pPr>
        <w:spacing w:line="276" w:lineRule="auto"/>
        <w:ind w:firstLine="426"/>
        <w:jc w:val="both"/>
        <w:rPr>
          <w:rFonts w:ascii="Times New Roman" w:eastAsia="Times New Roman" w:hAnsi="Times New Roman" w:cs="Times New Roman"/>
          <w:sz w:val="28"/>
          <w:szCs w:val="28"/>
          <w:lang w:eastAsia="en-US"/>
        </w:rPr>
      </w:pPr>
      <w:r w:rsidRPr="0048481E">
        <w:rPr>
          <w:rFonts w:ascii="Times New Roman" w:eastAsia="Times New Roman" w:hAnsi="Times New Roman" w:cs="Times New Roman"/>
          <w:sz w:val="28"/>
          <w:szCs w:val="28"/>
          <w:lang w:eastAsia="en-US"/>
        </w:rPr>
        <w:tab/>
        <w:t xml:space="preserve">b. Hãy kể lại những việc làm thể hiện tự lập của em trong cuộc sống hàng ngày. Em cần rèn luyện như thế nào để ngày càng tự lập hơn? </w:t>
      </w:r>
    </w:p>
    <w:p w:rsidR="00E03E29" w:rsidRPr="0048481E" w:rsidRDefault="00E03E29" w:rsidP="007B5A26">
      <w:pPr>
        <w:spacing w:line="276" w:lineRule="auto"/>
        <w:ind w:firstLine="426"/>
        <w:jc w:val="both"/>
        <w:rPr>
          <w:rFonts w:ascii="Times New Roman" w:eastAsia="Times New Roman" w:hAnsi="Times New Roman" w:cs="Times New Roman"/>
          <w:b/>
          <w:sz w:val="28"/>
          <w:szCs w:val="28"/>
          <w:lang w:eastAsia="en-US"/>
        </w:rPr>
      </w:pPr>
      <w:r w:rsidRPr="0048481E">
        <w:rPr>
          <w:rFonts w:ascii="Times New Roman" w:eastAsia="Times New Roman" w:hAnsi="Times New Roman" w:cs="Times New Roman"/>
          <w:b/>
          <w:sz w:val="28"/>
          <w:szCs w:val="28"/>
          <w:lang w:eastAsia="en-US"/>
        </w:rPr>
        <w:t xml:space="preserve">Câu 2 </w:t>
      </w:r>
    </w:p>
    <w:p w:rsidR="00E03E29" w:rsidRPr="0048481E" w:rsidRDefault="00E03E29" w:rsidP="007B5A26">
      <w:pPr>
        <w:spacing w:line="276" w:lineRule="auto"/>
        <w:ind w:firstLine="426"/>
        <w:jc w:val="both"/>
        <w:rPr>
          <w:rFonts w:ascii="Times New Roman" w:eastAsia="Times New Roman" w:hAnsi="Times New Roman" w:cs="Times New Roman"/>
          <w:sz w:val="28"/>
          <w:szCs w:val="28"/>
          <w:lang w:eastAsia="en-US"/>
        </w:rPr>
      </w:pPr>
      <w:r w:rsidRPr="0048481E">
        <w:rPr>
          <w:rFonts w:ascii="Times New Roman" w:eastAsia="Times New Roman" w:hAnsi="Times New Roman" w:cs="Times New Roman"/>
          <w:sz w:val="28"/>
          <w:szCs w:val="28"/>
          <w:lang w:eastAsia="en-US"/>
        </w:rPr>
        <w:t xml:space="preserve">Nam và Long học cùng lớp với nhau. Vừa rồi Long xin mẹ tiền đóng học phí nhưng lại dùng số tiền đó để la cà ăn vặt sau mỗi giờ tan học. Nam biết chuyện này do tình cờ nghe Long nói chuện với một bạn khác trong lớp. Khi cô giáo hỏi Long: “Tại sao em chưa đóng học phí?”, Long đã trả lời với cô giáo là Long đã đánh rơi số tiền ấy. </w:t>
      </w:r>
    </w:p>
    <w:p w:rsidR="00E03E29" w:rsidRPr="0048481E" w:rsidRDefault="00E03E29" w:rsidP="007B5A26">
      <w:pPr>
        <w:spacing w:line="276" w:lineRule="auto"/>
        <w:ind w:left="70" w:firstLine="426"/>
        <w:jc w:val="both"/>
        <w:rPr>
          <w:rFonts w:ascii="Times New Roman" w:hAnsi="Times New Roman" w:cs="Times New Roman"/>
          <w:b/>
          <w:bCs/>
          <w:sz w:val="28"/>
          <w:szCs w:val="28"/>
        </w:rPr>
      </w:pPr>
    </w:p>
    <w:p w:rsidR="0020039C" w:rsidRPr="0048481E" w:rsidRDefault="0020039C" w:rsidP="007B5A26">
      <w:pPr>
        <w:spacing w:line="276" w:lineRule="auto"/>
        <w:ind w:firstLine="426"/>
        <w:jc w:val="both"/>
        <w:rPr>
          <w:rFonts w:ascii="Times New Roman" w:eastAsia="Times New Roman" w:hAnsi="Times New Roman" w:cs="Times New Roman"/>
          <w:sz w:val="28"/>
          <w:szCs w:val="28"/>
          <w:lang w:val="nl-NL" w:eastAsia="en-US"/>
        </w:rPr>
      </w:pPr>
      <w:r w:rsidRPr="0048481E">
        <w:rPr>
          <w:rFonts w:ascii="Times New Roman" w:eastAsia="Times New Roman" w:hAnsi="Times New Roman" w:cs="Times New Roman"/>
          <w:b/>
          <w:sz w:val="28"/>
          <w:szCs w:val="28"/>
          <w:lang w:val="nl-NL" w:eastAsia="en-US"/>
        </w:rPr>
        <w:t>Câu 3:</w:t>
      </w:r>
      <w:r w:rsidRPr="0048481E">
        <w:rPr>
          <w:rFonts w:ascii="Times New Roman" w:eastAsia="Times New Roman" w:hAnsi="Times New Roman" w:cs="Times New Roman"/>
          <w:sz w:val="28"/>
          <w:szCs w:val="28"/>
          <w:lang w:val="nl-NL" w:eastAsia="en-US"/>
        </w:rPr>
        <w:t xml:space="preserve"> </w:t>
      </w:r>
      <w:r w:rsidRPr="0048481E">
        <w:rPr>
          <w:rFonts w:ascii="Times New Roman" w:eastAsia="Times New Roman" w:hAnsi="Times New Roman" w:cs="Times New Roman"/>
          <w:bCs/>
          <w:iCs/>
          <w:sz w:val="28"/>
          <w:szCs w:val="28"/>
          <w:lang w:eastAsia="en-US"/>
        </w:rPr>
        <w:t>Ở lứa tuổi học sinh em cần làm gì để rèn luyện đức tính tự lập ?</w:t>
      </w:r>
    </w:p>
    <w:p w:rsidR="0020039C" w:rsidRPr="0048481E" w:rsidRDefault="0020039C" w:rsidP="007B5A26">
      <w:pPr>
        <w:spacing w:line="276" w:lineRule="auto"/>
        <w:ind w:firstLine="426"/>
        <w:jc w:val="both"/>
        <w:rPr>
          <w:rFonts w:ascii="Times New Roman" w:eastAsia="Times New Roman" w:hAnsi="Times New Roman" w:cs="Times New Roman"/>
          <w:sz w:val="28"/>
          <w:szCs w:val="28"/>
          <w:lang w:val="vi-VN" w:eastAsia="en-US"/>
        </w:rPr>
      </w:pPr>
      <w:r w:rsidRPr="0048481E">
        <w:rPr>
          <w:rFonts w:ascii="Times New Roman" w:eastAsia="Times New Roman" w:hAnsi="Times New Roman" w:cs="Times New Roman"/>
          <w:b/>
          <w:sz w:val="28"/>
          <w:szCs w:val="28"/>
          <w:lang w:val="vi-VN" w:eastAsia="en-US"/>
        </w:rPr>
        <w:t xml:space="preserve">Câu </w:t>
      </w:r>
      <w:r w:rsidRPr="0048481E">
        <w:rPr>
          <w:rFonts w:ascii="Times New Roman" w:eastAsia="Times New Roman" w:hAnsi="Times New Roman" w:cs="Times New Roman"/>
          <w:b/>
          <w:sz w:val="28"/>
          <w:szCs w:val="28"/>
          <w:lang w:val="pt-BR" w:eastAsia="en-US"/>
        </w:rPr>
        <w:t xml:space="preserve">4. </w:t>
      </w:r>
      <w:r w:rsidRPr="0048481E">
        <w:rPr>
          <w:rFonts w:ascii="Times New Roman" w:eastAsia="Times New Roman" w:hAnsi="Times New Roman" w:cs="Times New Roman"/>
          <w:sz w:val="28"/>
          <w:szCs w:val="28"/>
          <w:lang w:val="vi-VN" w:eastAsia="en-US"/>
        </w:rPr>
        <w:t xml:space="preserve"> Cho tình huống sau :   </w:t>
      </w:r>
    </w:p>
    <w:p w:rsidR="0020039C" w:rsidRPr="0048481E" w:rsidRDefault="0020039C" w:rsidP="007B5A26">
      <w:pPr>
        <w:kinsoku w:val="0"/>
        <w:overflowPunct w:val="0"/>
        <w:spacing w:line="276" w:lineRule="auto"/>
        <w:ind w:left="720" w:firstLine="426"/>
        <w:jc w:val="both"/>
        <w:textAlignment w:val="baseline"/>
        <w:rPr>
          <w:rFonts w:ascii="Times New Roman" w:eastAsia="Times New Roman" w:hAnsi="Times New Roman" w:cs="Times New Roman"/>
          <w:sz w:val="28"/>
          <w:szCs w:val="28"/>
          <w:lang w:val="vi-VN" w:eastAsia="vi-VN"/>
        </w:rPr>
      </w:pPr>
      <w:r w:rsidRPr="0048481E">
        <w:rPr>
          <w:rFonts w:ascii="Times New Roman" w:eastAsia="Times New Roman" w:hAnsi="Times New Roman" w:cs="Times New Roman"/>
          <w:kern w:val="24"/>
          <w:sz w:val="28"/>
          <w:szCs w:val="28"/>
          <w:lang w:val="vi-VN" w:eastAsia="en-US"/>
        </w:rPr>
        <w:lastRenderedPageBreak/>
        <w:t>Trong giờ kiểm tra Toán, gặp bài khó, Nam loay hoay mãi vẫn chưa giải được. Thấy sắp hết giờ, Nam gọi Dũng ngồi bên cạnh bảo bạn đưa bài đã giải cho mình chép.</w:t>
      </w:r>
    </w:p>
    <w:p w:rsidR="0020039C" w:rsidRPr="0048481E" w:rsidRDefault="0020039C" w:rsidP="0048481E">
      <w:pPr>
        <w:kinsoku w:val="0"/>
        <w:overflowPunct w:val="0"/>
        <w:spacing w:line="276" w:lineRule="auto"/>
        <w:ind w:firstLine="720"/>
        <w:jc w:val="both"/>
        <w:textAlignment w:val="baseline"/>
        <w:rPr>
          <w:rFonts w:ascii="Times New Roman" w:eastAsia="Times New Roman" w:hAnsi="Times New Roman" w:cs="Times New Roman"/>
          <w:kern w:val="24"/>
          <w:sz w:val="28"/>
          <w:szCs w:val="28"/>
          <w:lang w:val="vi-VN" w:eastAsia="en-US"/>
        </w:rPr>
      </w:pPr>
      <w:r w:rsidRPr="0048481E">
        <w:rPr>
          <w:rFonts w:ascii="Times New Roman" w:eastAsia="Times New Roman" w:hAnsi="Times New Roman" w:cs="Times New Roman"/>
          <w:kern w:val="24"/>
          <w:sz w:val="28"/>
          <w:szCs w:val="28"/>
          <w:lang w:val="vi-VN" w:eastAsia="en-US"/>
        </w:rPr>
        <w:t>a</w:t>
      </w:r>
      <w:r w:rsidRPr="0048481E">
        <w:rPr>
          <w:rFonts w:ascii="Times New Roman" w:eastAsia="Times New Roman" w:hAnsi="Times New Roman" w:cs="Times New Roman"/>
          <w:b/>
          <w:kern w:val="24"/>
          <w:sz w:val="28"/>
          <w:szCs w:val="28"/>
          <w:lang w:val="vi-VN" w:eastAsia="en-US"/>
        </w:rPr>
        <w:t xml:space="preserve">. </w:t>
      </w:r>
      <w:r w:rsidRPr="0048481E">
        <w:rPr>
          <w:rFonts w:ascii="Times New Roman" w:eastAsia="Times New Roman" w:hAnsi="Times New Roman" w:cs="Times New Roman"/>
          <w:kern w:val="24"/>
          <w:sz w:val="28"/>
          <w:szCs w:val="28"/>
          <w:lang w:val="vi-VN" w:eastAsia="en-US"/>
        </w:rPr>
        <w:t>Em có tán thành với việc làm của Nam không? Vì sao?</w:t>
      </w:r>
    </w:p>
    <w:p w:rsidR="00425E0A" w:rsidRPr="0048481E" w:rsidRDefault="0020039C" w:rsidP="0048481E">
      <w:pPr>
        <w:kinsoku w:val="0"/>
        <w:overflowPunct w:val="0"/>
        <w:spacing w:line="276" w:lineRule="auto"/>
        <w:ind w:firstLine="720"/>
        <w:jc w:val="both"/>
        <w:textAlignment w:val="baseline"/>
        <w:rPr>
          <w:rFonts w:ascii="Times New Roman" w:eastAsia="Times New Roman" w:hAnsi="Times New Roman" w:cs="Times New Roman"/>
          <w:sz w:val="28"/>
          <w:szCs w:val="28"/>
          <w:lang w:val="vi-VN" w:eastAsia="vi-VN"/>
        </w:rPr>
      </w:pPr>
      <w:r w:rsidRPr="0048481E">
        <w:rPr>
          <w:rFonts w:ascii="Times New Roman" w:eastAsia="Times New Roman" w:hAnsi="Times New Roman" w:cs="Times New Roman"/>
          <w:kern w:val="24"/>
          <w:sz w:val="28"/>
          <w:szCs w:val="28"/>
          <w:lang w:val="vi-VN" w:eastAsia="en-US"/>
        </w:rPr>
        <w:t>b</w:t>
      </w:r>
      <w:r w:rsidRPr="0048481E">
        <w:rPr>
          <w:rFonts w:ascii="Times New Roman" w:eastAsia="Times New Roman" w:hAnsi="Times New Roman" w:cs="Times New Roman"/>
          <w:b/>
          <w:kern w:val="24"/>
          <w:sz w:val="28"/>
          <w:szCs w:val="28"/>
          <w:lang w:val="vi-VN" w:eastAsia="en-US"/>
        </w:rPr>
        <w:t>.</w:t>
      </w:r>
      <w:r w:rsidRPr="0048481E">
        <w:rPr>
          <w:rFonts w:ascii="Times New Roman" w:eastAsia="Times New Roman" w:hAnsi="Times New Roman" w:cs="Times New Roman"/>
          <w:b/>
          <w:kern w:val="24"/>
          <w:sz w:val="28"/>
          <w:szCs w:val="28"/>
          <w:lang w:eastAsia="en-US"/>
        </w:rPr>
        <w:t xml:space="preserve"> </w:t>
      </w:r>
      <w:r w:rsidRPr="0048481E">
        <w:rPr>
          <w:rFonts w:ascii="Times New Roman" w:eastAsia="Times New Roman" w:hAnsi="Times New Roman" w:cs="Times New Roman"/>
          <w:sz w:val="28"/>
          <w:szCs w:val="28"/>
          <w:lang w:val="vi-VN" w:eastAsia="en-US"/>
        </w:rPr>
        <w:t>Nếu em</w:t>
      </w:r>
      <w:r w:rsidRPr="0048481E">
        <w:rPr>
          <w:rFonts w:ascii="Times New Roman" w:eastAsia="Times New Roman" w:hAnsi="Times New Roman" w:cs="Times New Roman"/>
          <w:spacing w:val="-1"/>
          <w:sz w:val="28"/>
          <w:szCs w:val="28"/>
          <w:lang w:val="vi-VN" w:eastAsia="en-US"/>
        </w:rPr>
        <w:t xml:space="preserve"> </w:t>
      </w:r>
      <w:r w:rsidRPr="0048481E">
        <w:rPr>
          <w:rFonts w:ascii="Times New Roman" w:eastAsia="Times New Roman" w:hAnsi="Times New Roman" w:cs="Times New Roman"/>
          <w:sz w:val="28"/>
          <w:szCs w:val="28"/>
          <w:lang w:val="vi-VN" w:eastAsia="en-US"/>
        </w:rPr>
        <w:t>là</w:t>
      </w:r>
      <w:r w:rsidRPr="0048481E">
        <w:rPr>
          <w:rFonts w:ascii="Times New Roman" w:eastAsia="Times New Roman" w:hAnsi="Times New Roman" w:cs="Times New Roman"/>
          <w:spacing w:val="-1"/>
          <w:sz w:val="28"/>
          <w:szCs w:val="28"/>
          <w:lang w:val="vi-VN" w:eastAsia="en-US"/>
        </w:rPr>
        <w:t xml:space="preserve"> </w:t>
      </w:r>
      <w:r w:rsidRPr="0048481E">
        <w:rPr>
          <w:rFonts w:ascii="Times New Roman" w:eastAsia="Times New Roman" w:hAnsi="Times New Roman" w:cs="Times New Roman"/>
          <w:sz w:val="28"/>
          <w:szCs w:val="28"/>
          <w:lang w:val="vi-VN" w:eastAsia="en-US"/>
        </w:rPr>
        <w:t>Dũng,</w:t>
      </w:r>
      <w:r w:rsidRPr="0048481E">
        <w:rPr>
          <w:rFonts w:ascii="Times New Roman" w:eastAsia="Times New Roman" w:hAnsi="Times New Roman" w:cs="Times New Roman"/>
          <w:spacing w:val="-4"/>
          <w:sz w:val="28"/>
          <w:szCs w:val="28"/>
          <w:lang w:val="vi-VN" w:eastAsia="en-US"/>
        </w:rPr>
        <w:t xml:space="preserve"> </w:t>
      </w:r>
      <w:r w:rsidRPr="0048481E">
        <w:rPr>
          <w:rFonts w:ascii="Times New Roman" w:eastAsia="Times New Roman" w:hAnsi="Times New Roman" w:cs="Times New Roman"/>
          <w:sz w:val="28"/>
          <w:szCs w:val="28"/>
          <w:lang w:val="vi-VN" w:eastAsia="en-US"/>
        </w:rPr>
        <w:t>em</w:t>
      </w:r>
      <w:r w:rsidRPr="0048481E">
        <w:rPr>
          <w:rFonts w:ascii="Times New Roman" w:eastAsia="Times New Roman" w:hAnsi="Times New Roman" w:cs="Times New Roman"/>
          <w:spacing w:val="-1"/>
          <w:sz w:val="28"/>
          <w:szCs w:val="28"/>
          <w:lang w:val="vi-VN" w:eastAsia="en-US"/>
        </w:rPr>
        <w:t xml:space="preserve"> </w:t>
      </w:r>
      <w:r w:rsidRPr="0048481E">
        <w:rPr>
          <w:rFonts w:ascii="Times New Roman" w:eastAsia="Times New Roman" w:hAnsi="Times New Roman" w:cs="Times New Roman"/>
          <w:sz w:val="28"/>
          <w:szCs w:val="28"/>
          <w:lang w:val="vi-VN" w:eastAsia="en-US"/>
        </w:rPr>
        <w:t>sẽ</w:t>
      </w:r>
      <w:r w:rsidRPr="0048481E">
        <w:rPr>
          <w:rFonts w:ascii="Times New Roman" w:eastAsia="Times New Roman" w:hAnsi="Times New Roman" w:cs="Times New Roman"/>
          <w:spacing w:val="-3"/>
          <w:sz w:val="28"/>
          <w:szCs w:val="28"/>
          <w:lang w:val="vi-VN" w:eastAsia="en-US"/>
        </w:rPr>
        <w:t xml:space="preserve"> </w:t>
      </w:r>
      <w:r w:rsidRPr="0048481E">
        <w:rPr>
          <w:rFonts w:ascii="Times New Roman" w:eastAsia="Times New Roman" w:hAnsi="Times New Roman" w:cs="Times New Roman"/>
          <w:sz w:val="28"/>
          <w:szCs w:val="28"/>
          <w:lang w:val="vi-VN" w:eastAsia="en-US"/>
        </w:rPr>
        <w:t>làm gì? Vì sao?</w:t>
      </w:r>
    </w:p>
    <w:p w:rsidR="00427B9E" w:rsidRPr="0048481E" w:rsidRDefault="00427B9E" w:rsidP="0048481E">
      <w:pPr>
        <w:spacing w:line="276" w:lineRule="auto"/>
        <w:jc w:val="both"/>
        <w:rPr>
          <w:rFonts w:ascii="Times New Roman" w:eastAsia="Calibri" w:hAnsi="Times New Roman" w:cs="Times New Roman"/>
          <w:b/>
          <w:color w:val="000000"/>
          <w:sz w:val="28"/>
          <w:szCs w:val="28"/>
          <w:lang w:val="vi-VN" w:eastAsia="en-US"/>
        </w:rPr>
      </w:pPr>
      <w:r w:rsidRPr="0048481E">
        <w:rPr>
          <w:rFonts w:ascii="Times New Roman" w:eastAsia="Calibri" w:hAnsi="Times New Roman" w:cs="Times New Roman"/>
          <w:b/>
          <w:color w:val="000000"/>
          <w:sz w:val="28"/>
          <w:szCs w:val="28"/>
          <w:lang w:val="vi-VN" w:eastAsia="en-US"/>
        </w:rPr>
        <w:t xml:space="preserve">Câu </w:t>
      </w:r>
      <w:r w:rsidR="00784A61" w:rsidRPr="0048481E">
        <w:rPr>
          <w:rFonts w:ascii="Times New Roman" w:eastAsia="Calibri" w:hAnsi="Times New Roman" w:cs="Times New Roman"/>
          <w:b/>
          <w:color w:val="000000"/>
          <w:sz w:val="28"/>
          <w:szCs w:val="28"/>
          <w:lang w:eastAsia="en-US"/>
        </w:rPr>
        <w:t>5</w:t>
      </w:r>
      <w:r w:rsidRPr="0048481E">
        <w:rPr>
          <w:rFonts w:ascii="Times New Roman" w:eastAsia="Calibri" w:hAnsi="Times New Roman" w:cs="Times New Roman"/>
          <w:b/>
          <w:color w:val="000000"/>
          <w:sz w:val="28"/>
          <w:szCs w:val="28"/>
          <w:lang w:val="vi-VN" w:eastAsia="en-US"/>
        </w:rPr>
        <w:t xml:space="preserve"> </w:t>
      </w:r>
    </w:p>
    <w:p w:rsidR="00427B9E" w:rsidRPr="0048481E" w:rsidRDefault="00427B9E" w:rsidP="0048481E">
      <w:pPr>
        <w:keepNext/>
        <w:keepLines/>
        <w:shd w:val="clear" w:color="auto" w:fill="FFFFFF"/>
        <w:spacing w:line="276" w:lineRule="auto"/>
        <w:ind w:firstLine="720"/>
        <w:jc w:val="both"/>
        <w:outlineLvl w:val="3"/>
        <w:rPr>
          <w:rFonts w:ascii="Times New Roman" w:eastAsia="Times New Roman" w:hAnsi="Times New Roman" w:cs="Times New Roman"/>
          <w:bCs/>
          <w:iCs/>
          <w:color w:val="000000"/>
          <w:sz w:val="28"/>
          <w:szCs w:val="28"/>
          <w:lang w:val="vi-VN" w:eastAsia="en-US"/>
        </w:rPr>
      </w:pPr>
      <w:r w:rsidRPr="0048481E">
        <w:rPr>
          <w:rFonts w:ascii="Times New Roman" w:eastAsia="Times New Roman" w:hAnsi="Times New Roman" w:cs="Times New Roman"/>
          <w:bCs/>
          <w:iCs/>
          <w:color w:val="000000"/>
          <w:sz w:val="28"/>
          <w:szCs w:val="28"/>
          <w:lang w:val="vi-VN" w:eastAsia="en-US"/>
        </w:rPr>
        <w:t>Nhà trường phát động đợt quyên góp ủng hộ đồng bào bị lũ lụt. Ở lớp Linh, các bạn ủng hộ tiền và rất nhiều quần áo. Do gia đình gặp khó khăn nên Linh chỉ đóng được một ít sách giáo khoa cũ. Một số bạn phê bình Linh làm ảnh hưởng đến thành tích của lớp và cho rằng Linh kh</w:t>
      </w:r>
      <w:r w:rsidRPr="0048481E">
        <w:rPr>
          <w:rFonts w:ascii="Times New Roman" w:eastAsia="Times New Roman" w:hAnsi="Times New Roman" w:cs="Times New Roman"/>
          <w:bCs/>
          <w:iCs/>
          <w:color w:val="000000"/>
          <w:sz w:val="28"/>
          <w:szCs w:val="28"/>
          <w:lang w:eastAsia="en-US"/>
        </w:rPr>
        <w:t>ô</w:t>
      </w:r>
      <w:r w:rsidRPr="0048481E">
        <w:rPr>
          <w:rFonts w:ascii="Times New Roman" w:eastAsia="Times New Roman" w:hAnsi="Times New Roman" w:cs="Times New Roman"/>
          <w:bCs/>
          <w:iCs/>
          <w:color w:val="000000"/>
          <w:sz w:val="28"/>
          <w:szCs w:val="28"/>
          <w:lang w:val="vi-VN" w:eastAsia="en-US"/>
        </w:rPr>
        <w:t>ng biết yêu thương, giúp đỡ người khác.</w:t>
      </w:r>
    </w:p>
    <w:p w:rsidR="00427B9E" w:rsidRPr="0048481E" w:rsidRDefault="00427B9E" w:rsidP="0048481E">
      <w:pPr>
        <w:shd w:val="clear" w:color="auto" w:fill="FFFFFF"/>
        <w:spacing w:line="276" w:lineRule="auto"/>
        <w:ind w:firstLine="644"/>
        <w:jc w:val="both"/>
        <w:outlineLvl w:val="3"/>
        <w:rPr>
          <w:rFonts w:ascii="Times New Roman" w:eastAsia="Times New Roman" w:hAnsi="Times New Roman" w:cs="Times New Roman"/>
          <w:bCs/>
          <w:iCs/>
          <w:color w:val="000000"/>
          <w:sz w:val="28"/>
          <w:szCs w:val="28"/>
          <w:lang w:eastAsia="en-US"/>
        </w:rPr>
      </w:pPr>
      <w:r w:rsidRPr="0048481E">
        <w:rPr>
          <w:rFonts w:ascii="Times New Roman" w:eastAsia="Times New Roman" w:hAnsi="Times New Roman" w:cs="Times New Roman"/>
          <w:bCs/>
          <w:iCs/>
          <w:color w:val="000000"/>
          <w:sz w:val="28"/>
          <w:szCs w:val="28"/>
          <w:lang w:eastAsia="en-US"/>
        </w:rPr>
        <w:t xml:space="preserve">a. </w:t>
      </w:r>
      <w:r w:rsidRPr="0048481E">
        <w:rPr>
          <w:rFonts w:ascii="Times New Roman" w:eastAsia="Times New Roman" w:hAnsi="Times New Roman" w:cs="Times New Roman"/>
          <w:bCs/>
          <w:iCs/>
          <w:color w:val="000000"/>
          <w:sz w:val="28"/>
          <w:szCs w:val="28"/>
          <w:lang w:val="vi-VN" w:eastAsia="en-US"/>
        </w:rPr>
        <w:t xml:space="preserve">Theo em, một số bạn phê bình Linh như vậy có đúng không? </w:t>
      </w:r>
      <w:r w:rsidRPr="0048481E">
        <w:rPr>
          <w:rFonts w:ascii="Times New Roman" w:eastAsia="Times New Roman" w:hAnsi="Times New Roman" w:cs="Times New Roman"/>
          <w:bCs/>
          <w:iCs/>
          <w:color w:val="000000"/>
          <w:sz w:val="28"/>
          <w:szCs w:val="28"/>
          <w:lang w:eastAsia="en-US"/>
        </w:rPr>
        <w:t>Vì sao?</w:t>
      </w:r>
    </w:p>
    <w:p w:rsidR="00427B9E" w:rsidRPr="0048481E" w:rsidRDefault="00427B9E" w:rsidP="0048481E">
      <w:pPr>
        <w:shd w:val="clear" w:color="auto" w:fill="FFFFFF"/>
        <w:spacing w:line="276" w:lineRule="auto"/>
        <w:ind w:firstLine="644"/>
        <w:jc w:val="both"/>
        <w:outlineLvl w:val="3"/>
        <w:rPr>
          <w:rFonts w:ascii="Times New Roman" w:eastAsia="Times New Roman" w:hAnsi="Times New Roman" w:cs="Times New Roman"/>
          <w:bCs/>
          <w:iCs/>
          <w:color w:val="000000"/>
          <w:sz w:val="28"/>
          <w:szCs w:val="28"/>
          <w:lang w:eastAsia="en-US"/>
        </w:rPr>
      </w:pPr>
      <w:r w:rsidRPr="0048481E">
        <w:rPr>
          <w:rFonts w:ascii="Times New Roman" w:eastAsia="Times New Roman" w:hAnsi="Times New Roman" w:cs="Times New Roman"/>
          <w:bCs/>
          <w:iCs/>
          <w:color w:val="000000"/>
          <w:sz w:val="28"/>
          <w:szCs w:val="28"/>
          <w:lang w:eastAsia="en-US"/>
        </w:rPr>
        <w:t>b. Nếu là thành viên trong lớp của Linh, em sẽ tham gia hoạt động này như thế nào?</w:t>
      </w:r>
    </w:p>
    <w:p w:rsidR="00B32672" w:rsidRPr="0048481E" w:rsidRDefault="00B32672" w:rsidP="0048481E">
      <w:pPr>
        <w:kinsoku w:val="0"/>
        <w:overflowPunct w:val="0"/>
        <w:spacing w:line="276" w:lineRule="auto"/>
        <w:jc w:val="both"/>
        <w:textAlignment w:val="baseline"/>
        <w:rPr>
          <w:rFonts w:ascii="Times New Roman" w:eastAsia="Times New Roman" w:hAnsi="Times New Roman" w:cs="Times New Roman"/>
          <w:sz w:val="28"/>
          <w:szCs w:val="28"/>
          <w:lang w:val="vi-VN" w:eastAsia="en-US"/>
        </w:rPr>
      </w:pPr>
      <w:r w:rsidRPr="0048481E">
        <w:rPr>
          <w:rFonts w:ascii="Times New Roman" w:eastAsia="Times New Roman" w:hAnsi="Times New Roman" w:cs="Times New Roman"/>
          <w:b/>
          <w:sz w:val="28"/>
          <w:szCs w:val="28"/>
          <w:lang w:val="vi-VN" w:eastAsia="en-US"/>
        </w:rPr>
        <w:t>Câu 6</w:t>
      </w:r>
      <w:r w:rsidRPr="0048481E">
        <w:rPr>
          <w:rFonts w:ascii="Times New Roman" w:eastAsia="Times New Roman" w:hAnsi="Times New Roman" w:cs="Times New Roman"/>
          <w:sz w:val="28"/>
          <w:szCs w:val="28"/>
          <w:lang w:val="vi-VN" w:eastAsia="en-US"/>
        </w:rPr>
        <w:t xml:space="preserve">. </w:t>
      </w:r>
    </w:p>
    <w:p w:rsidR="00B32672" w:rsidRPr="0048481E" w:rsidRDefault="00B32672" w:rsidP="0048481E">
      <w:pPr>
        <w:kinsoku w:val="0"/>
        <w:overflowPunct w:val="0"/>
        <w:spacing w:line="276" w:lineRule="auto"/>
        <w:ind w:firstLine="720"/>
        <w:jc w:val="both"/>
        <w:textAlignment w:val="baseline"/>
        <w:rPr>
          <w:rFonts w:ascii="Times New Roman" w:eastAsia="Times New Roman" w:hAnsi="Times New Roman" w:cs="Times New Roman"/>
          <w:sz w:val="28"/>
          <w:szCs w:val="28"/>
          <w:lang w:val="vi-VN" w:eastAsia="en-US"/>
        </w:rPr>
      </w:pPr>
      <w:r w:rsidRPr="0048481E">
        <w:rPr>
          <w:rFonts w:ascii="Times New Roman" w:eastAsia="Times New Roman" w:hAnsi="Times New Roman" w:cs="Times New Roman"/>
          <w:sz w:val="28"/>
          <w:szCs w:val="28"/>
          <w:lang w:val="vi-VN" w:eastAsia="en-US"/>
        </w:rPr>
        <w:t>Tình huống: Hoàng là con trai duy nhất trong một gia đình khá giả, làm nghề buôn bán phế liệu ở thị trấn. Công việc của bố mẹ Hoàng có thu nhập cao nhưng vô cùng vất vả. Hoàng không những không giúp đỡ bố mẹ mà còn lười học. Khi được các bạn góp ý, Hoàng còn nói: “Tôi như thế này sao có thể đi thu gom phế liệu được. Sau này, tôi nhất định sẽ không làm cái nghề ấy”</w:t>
      </w:r>
    </w:p>
    <w:p w:rsidR="00B32672" w:rsidRPr="0048481E" w:rsidRDefault="00B32672" w:rsidP="0048481E">
      <w:pPr>
        <w:kinsoku w:val="0"/>
        <w:overflowPunct w:val="0"/>
        <w:spacing w:line="276" w:lineRule="auto"/>
        <w:ind w:firstLine="720"/>
        <w:jc w:val="both"/>
        <w:textAlignment w:val="baseline"/>
        <w:rPr>
          <w:rFonts w:ascii="Times New Roman" w:eastAsia="Times New Roman" w:hAnsi="Times New Roman" w:cs="Times New Roman"/>
          <w:sz w:val="28"/>
          <w:szCs w:val="28"/>
          <w:lang w:val="vi-VN" w:eastAsia="en-US"/>
        </w:rPr>
      </w:pPr>
      <w:r w:rsidRPr="0048481E">
        <w:rPr>
          <w:rFonts w:ascii="Times New Roman" w:eastAsia="Times New Roman" w:hAnsi="Times New Roman" w:cs="Times New Roman"/>
          <w:sz w:val="28"/>
          <w:szCs w:val="28"/>
          <w:lang w:val="vi-VN" w:eastAsia="en-US"/>
        </w:rPr>
        <w:t>Em nhận xét gì về thái độ của Hoàng? Nếu là bạn của Hoàng, em sẽ khuyên Hoàng như thế nào?</w:t>
      </w:r>
    </w:p>
    <w:p w:rsidR="00B32672" w:rsidRPr="0048481E" w:rsidRDefault="00B32672" w:rsidP="0048481E">
      <w:pPr>
        <w:kinsoku w:val="0"/>
        <w:overflowPunct w:val="0"/>
        <w:spacing w:line="276" w:lineRule="auto"/>
        <w:jc w:val="both"/>
        <w:textAlignment w:val="baseline"/>
        <w:rPr>
          <w:rFonts w:ascii="Times New Roman" w:eastAsia="Times New Roman" w:hAnsi="Times New Roman" w:cs="Times New Roman"/>
          <w:sz w:val="28"/>
          <w:szCs w:val="28"/>
          <w:lang w:val="vi-VN" w:eastAsia="vi-VN"/>
        </w:rPr>
      </w:pPr>
      <w:r w:rsidRPr="0048481E">
        <w:rPr>
          <w:rFonts w:ascii="Times New Roman" w:eastAsia="Times New Roman" w:hAnsi="Times New Roman" w:cs="Times New Roman"/>
          <w:b/>
          <w:sz w:val="28"/>
          <w:szCs w:val="28"/>
          <w:lang w:val="vi-VN" w:eastAsia="vi-VN"/>
        </w:rPr>
        <w:t>Câu 7</w:t>
      </w:r>
      <w:r w:rsidRPr="0048481E">
        <w:rPr>
          <w:rFonts w:ascii="Times New Roman" w:eastAsia="Times New Roman" w:hAnsi="Times New Roman" w:cs="Times New Roman"/>
          <w:sz w:val="28"/>
          <w:szCs w:val="28"/>
          <w:lang w:val="vi-VN" w:eastAsia="vi-VN"/>
        </w:rPr>
        <w:t>.</w:t>
      </w:r>
    </w:p>
    <w:p w:rsidR="00B32672" w:rsidRPr="0048481E" w:rsidRDefault="00B32672" w:rsidP="0048481E">
      <w:pPr>
        <w:kinsoku w:val="0"/>
        <w:overflowPunct w:val="0"/>
        <w:spacing w:line="276" w:lineRule="auto"/>
        <w:ind w:firstLine="720"/>
        <w:jc w:val="both"/>
        <w:textAlignment w:val="baseline"/>
        <w:rPr>
          <w:rFonts w:ascii="Times New Roman" w:eastAsia="Times New Roman" w:hAnsi="Times New Roman" w:cs="Times New Roman"/>
          <w:sz w:val="28"/>
          <w:szCs w:val="28"/>
          <w:lang w:val="vi-VN" w:eastAsia="vi-VN"/>
        </w:rPr>
      </w:pPr>
      <w:r w:rsidRPr="0048481E">
        <w:rPr>
          <w:rFonts w:ascii="Times New Roman" w:eastAsia="Times New Roman" w:hAnsi="Times New Roman" w:cs="Times New Roman"/>
          <w:sz w:val="28"/>
          <w:szCs w:val="28"/>
          <w:lang w:val="vi-VN" w:eastAsia="vi-VN"/>
        </w:rPr>
        <w:t xml:space="preserve"> Tình huống: Lan là học sinh của lớp 6A1. Ngày chủ nhật của tuần cuối tháng là ngày mà Lan yêu thích nhất. Vì khi đến ngày đó, Lan cùng gia đình tham gia những việc làm thiện nguyện đầy ý nghĩa như: tặng quà cho các cụ già neo đơn; tặng sách vở, quần áo cho trẻ em cơ nhỡ,... Theo kế hoạch của gia đình trong lần tới sẽ đi đến miền Trung để giúp đỡ những gia đình bị tổn thất nhiều do thiên tai.</w:t>
      </w:r>
    </w:p>
    <w:p w:rsidR="00B32672" w:rsidRPr="0048481E" w:rsidRDefault="00B32672" w:rsidP="0048481E">
      <w:pPr>
        <w:kinsoku w:val="0"/>
        <w:overflowPunct w:val="0"/>
        <w:spacing w:line="276" w:lineRule="auto"/>
        <w:ind w:firstLine="720"/>
        <w:jc w:val="both"/>
        <w:textAlignment w:val="baseline"/>
        <w:rPr>
          <w:rFonts w:ascii="Times New Roman" w:eastAsia="Times New Roman" w:hAnsi="Times New Roman" w:cs="Times New Roman"/>
          <w:sz w:val="28"/>
          <w:szCs w:val="28"/>
          <w:lang w:val="vi-VN" w:eastAsia="vi-VN"/>
        </w:rPr>
      </w:pPr>
      <w:r w:rsidRPr="0048481E">
        <w:rPr>
          <w:rFonts w:ascii="Times New Roman" w:eastAsia="Times New Roman" w:hAnsi="Times New Roman" w:cs="Times New Roman"/>
          <w:sz w:val="28"/>
          <w:szCs w:val="28"/>
          <w:lang w:val="vi-VN" w:eastAsia="vi-VN"/>
        </w:rPr>
        <w:t>Em có suy nghĩ gì về việc làm của bạn Lan cùng gia đình?</w:t>
      </w:r>
    </w:p>
    <w:p w:rsidR="00427B9E" w:rsidRPr="0048481E" w:rsidRDefault="00427B9E" w:rsidP="0048481E">
      <w:pPr>
        <w:kinsoku w:val="0"/>
        <w:overflowPunct w:val="0"/>
        <w:spacing w:line="276" w:lineRule="auto"/>
        <w:ind w:firstLine="720"/>
        <w:jc w:val="both"/>
        <w:textAlignment w:val="baseline"/>
        <w:rPr>
          <w:rFonts w:ascii="Times New Roman" w:eastAsia="Times New Roman" w:hAnsi="Times New Roman" w:cs="Times New Roman"/>
          <w:sz w:val="28"/>
          <w:szCs w:val="28"/>
          <w:lang w:val="vi-VN" w:eastAsia="vi-VN"/>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427B9E" w:rsidRPr="0048481E" w:rsidTr="001A2135">
        <w:trPr>
          <w:trHeight w:val="1597"/>
        </w:trPr>
        <w:tc>
          <w:tcPr>
            <w:tcW w:w="3503"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Duyệt của tổ chuyên môn</w:t>
            </w:r>
          </w:p>
          <w:p w:rsidR="00427B9E" w:rsidRPr="0048481E" w:rsidRDefault="00427B9E" w:rsidP="0048481E">
            <w:pPr>
              <w:spacing w:line="276" w:lineRule="auto"/>
              <w:ind w:right="141"/>
              <w:jc w:val="center"/>
              <w:rPr>
                <w:rFonts w:eastAsia="Times New Roman" w:cs="Times New Roman"/>
                <w:b/>
                <w:iCs/>
                <w:sz w:val="28"/>
                <w:szCs w:val="28"/>
                <w:lang w:eastAsia="en-US"/>
              </w:rPr>
            </w:pPr>
          </w:p>
          <w:p w:rsidR="00427B9E" w:rsidRPr="0048481E" w:rsidRDefault="00427B9E" w:rsidP="0048481E">
            <w:pPr>
              <w:spacing w:line="276" w:lineRule="auto"/>
              <w:ind w:right="141"/>
              <w:jc w:val="center"/>
              <w:rPr>
                <w:rFonts w:cs="Times New Roman"/>
                <w:b/>
                <w:sz w:val="28"/>
                <w:szCs w:val="28"/>
                <w:lang w:eastAsia="en-US"/>
              </w:rPr>
            </w:pPr>
            <w:r w:rsidRPr="0048481E">
              <w:rPr>
                <w:rFonts w:eastAsia="Times New Roman" w:cs="Times New Roman"/>
                <w:b/>
                <w:iCs/>
                <w:noProof/>
                <w:sz w:val="28"/>
                <w:szCs w:val="28"/>
                <w:lang w:eastAsia="en-US"/>
              </w:rPr>
              <w:drawing>
                <wp:inline distT="0" distB="0" distL="0" distR="0" wp14:anchorId="364E5331" wp14:editId="75DA4947">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Người xây dựng</w:t>
            </w:r>
          </w:p>
          <w:p w:rsidR="00427B9E" w:rsidRPr="0048481E" w:rsidRDefault="00427B9E" w:rsidP="0048481E">
            <w:pPr>
              <w:spacing w:line="276" w:lineRule="auto"/>
              <w:ind w:right="141"/>
              <w:jc w:val="center"/>
              <w:rPr>
                <w:rFonts w:cs="Times New Roman"/>
                <w:b/>
                <w:sz w:val="28"/>
                <w:szCs w:val="28"/>
                <w:lang w:eastAsia="en-US"/>
              </w:rPr>
            </w:pPr>
          </w:p>
        </w:tc>
      </w:tr>
      <w:tr w:rsidR="00427B9E" w:rsidRPr="0048481E" w:rsidTr="001A2135">
        <w:tc>
          <w:tcPr>
            <w:tcW w:w="3503"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Nguyễn Thị Hậu</w:t>
            </w:r>
          </w:p>
        </w:tc>
        <w:tc>
          <w:tcPr>
            <w:tcW w:w="2304"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Lê Thị Thu</w:t>
            </w:r>
          </w:p>
          <w:p w:rsidR="00427B9E" w:rsidRPr="0048481E" w:rsidRDefault="00427B9E" w:rsidP="0048481E">
            <w:pPr>
              <w:spacing w:line="276" w:lineRule="auto"/>
              <w:ind w:right="141"/>
              <w:jc w:val="center"/>
              <w:rPr>
                <w:rFonts w:cs="Times New Roman"/>
                <w:b/>
                <w:sz w:val="28"/>
                <w:szCs w:val="28"/>
                <w:lang w:eastAsia="en-US"/>
              </w:rPr>
            </w:pPr>
          </w:p>
        </w:tc>
      </w:tr>
    </w:tbl>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sectPr w:rsidR="00425E0A" w:rsidRPr="0048481E">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14A060B6"/>
    <w:multiLevelType w:val="hybridMultilevel"/>
    <w:tmpl w:val="80CC8866"/>
    <w:lvl w:ilvl="0" w:tplc="7AD0FF52">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171823C4"/>
    <w:multiLevelType w:val="hybridMultilevel"/>
    <w:tmpl w:val="D1FC4052"/>
    <w:lvl w:ilvl="0" w:tplc="3D9256BC">
      <w:start w:val="1"/>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50A31"/>
    <w:rsid w:val="000716D2"/>
    <w:rsid w:val="00071AAB"/>
    <w:rsid w:val="00093310"/>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1A45B3"/>
    <w:rsid w:val="0020039C"/>
    <w:rsid w:val="00201333"/>
    <w:rsid w:val="00210FA7"/>
    <w:rsid w:val="00216417"/>
    <w:rsid w:val="0026631D"/>
    <w:rsid w:val="00292A43"/>
    <w:rsid w:val="002B5213"/>
    <w:rsid w:val="002C2F53"/>
    <w:rsid w:val="0033518C"/>
    <w:rsid w:val="003437C2"/>
    <w:rsid w:val="00377186"/>
    <w:rsid w:val="003A1C03"/>
    <w:rsid w:val="003D07D6"/>
    <w:rsid w:val="00414627"/>
    <w:rsid w:val="00425D63"/>
    <w:rsid w:val="00425E0A"/>
    <w:rsid w:val="00427B9E"/>
    <w:rsid w:val="0044616B"/>
    <w:rsid w:val="004643D8"/>
    <w:rsid w:val="00482EE8"/>
    <w:rsid w:val="0048481E"/>
    <w:rsid w:val="00497C24"/>
    <w:rsid w:val="004C67F4"/>
    <w:rsid w:val="004C7BA5"/>
    <w:rsid w:val="004E7628"/>
    <w:rsid w:val="004F48F2"/>
    <w:rsid w:val="005149B1"/>
    <w:rsid w:val="00545BAB"/>
    <w:rsid w:val="00553942"/>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30E63"/>
    <w:rsid w:val="00746C14"/>
    <w:rsid w:val="00784A61"/>
    <w:rsid w:val="007B5A26"/>
    <w:rsid w:val="007C2C59"/>
    <w:rsid w:val="00801F23"/>
    <w:rsid w:val="00837632"/>
    <w:rsid w:val="0085640F"/>
    <w:rsid w:val="008567AA"/>
    <w:rsid w:val="00892712"/>
    <w:rsid w:val="008A680A"/>
    <w:rsid w:val="008B0BB0"/>
    <w:rsid w:val="008E6C4B"/>
    <w:rsid w:val="008F18C0"/>
    <w:rsid w:val="00907648"/>
    <w:rsid w:val="00930FDE"/>
    <w:rsid w:val="00937882"/>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AD4949"/>
    <w:rsid w:val="00B13A52"/>
    <w:rsid w:val="00B24CF4"/>
    <w:rsid w:val="00B26993"/>
    <w:rsid w:val="00B32672"/>
    <w:rsid w:val="00B4570C"/>
    <w:rsid w:val="00B5208C"/>
    <w:rsid w:val="00B74876"/>
    <w:rsid w:val="00BB4AAB"/>
    <w:rsid w:val="00BB7C2B"/>
    <w:rsid w:val="00BC1664"/>
    <w:rsid w:val="00BC2546"/>
    <w:rsid w:val="00BC2BA8"/>
    <w:rsid w:val="00BF562D"/>
    <w:rsid w:val="00C02AA1"/>
    <w:rsid w:val="00C05085"/>
    <w:rsid w:val="00C1593D"/>
    <w:rsid w:val="00C3173A"/>
    <w:rsid w:val="00C56C7E"/>
    <w:rsid w:val="00C57BF1"/>
    <w:rsid w:val="00C7191B"/>
    <w:rsid w:val="00C776A4"/>
    <w:rsid w:val="00CA2C6C"/>
    <w:rsid w:val="00CB2B44"/>
    <w:rsid w:val="00CC0600"/>
    <w:rsid w:val="00CC78AC"/>
    <w:rsid w:val="00CF7953"/>
    <w:rsid w:val="00D07232"/>
    <w:rsid w:val="00D10245"/>
    <w:rsid w:val="00D21BDD"/>
    <w:rsid w:val="00D51BC7"/>
    <w:rsid w:val="00D65F07"/>
    <w:rsid w:val="00D92BB7"/>
    <w:rsid w:val="00DC76D2"/>
    <w:rsid w:val="00DD30ED"/>
    <w:rsid w:val="00E03E29"/>
    <w:rsid w:val="00E64BA2"/>
    <w:rsid w:val="00E64C21"/>
    <w:rsid w:val="00EC24C6"/>
    <w:rsid w:val="00EF2933"/>
    <w:rsid w:val="00F05146"/>
    <w:rsid w:val="00F1115D"/>
    <w:rsid w:val="00F259AB"/>
    <w:rsid w:val="00F3513C"/>
    <w:rsid w:val="00F465C5"/>
    <w:rsid w:val="00F5180D"/>
    <w:rsid w:val="00F51B21"/>
    <w:rsid w:val="00F51D87"/>
    <w:rsid w:val="00F8455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1A235"/>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Subtle 2" w:semiHidden="1" w:unhideWhenUsed="1"/>
    <w:lsdException w:name="Table Web 1" w:semiHidden="1" w:unhideWhenUsed="1"/>
    <w:lsdException w:name="Table Web 2" w:semiHidden="1" w:unhideWhenUsed="1" w:qFormat="0"/>
    <w:lsdException w:name="Table Web 3" w:semiHidden="1" w:unhideWhenUsed="1"/>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0">
    <w:name w:val="Table Grid1"/>
    <w:basedOn w:val="TableNormal"/>
    <w:next w:val="TableGrid"/>
    <w:uiPriority w:val="39"/>
    <w:qFormat/>
    <w:rsid w:val="00427B9E"/>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511</Words>
  <Characters>2915</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39</cp:revision>
  <dcterms:created xsi:type="dcterms:W3CDTF">2023-12-18T08:00:00Z</dcterms:created>
  <dcterms:modified xsi:type="dcterms:W3CDTF">2024-12-22T14:07:00Z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